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r="http://schemas.openxmlformats.org/officeDocument/2006/relationships" xmlns:w="http://schemas.openxmlformats.org/wordprocessingml/2006/main" xmlns:m="http://schemas.openxmlformats.org/officeDocument/2006/math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v="urn:schemas-microsoft-com:vml" xmlns:o="urn:schemas-microsoft-com:office:office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1 on Windows Server 2022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Visuelle Einstufung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Estrich</w:t>
            </w:r>
          </w:p>
          <w:p>
            <w:pPr>
              <w:spacing w:before="0" w:after="0"/>
            </w:pPr>
            <w:r>
              <w:t>DG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LAP</w:t>
            </w:r>
          </w:p>
          <w:p>
            <w:pPr>
              <w:spacing w:before="0" w:after="0"/>
            </w:pPr>
            <w:r>
              <w:t>Estrichtür</w:t>
            </w:r>
          </w:p>
          <w:p>
            <w:pPr>
              <w:spacing w:before="0" w:after="0"/>
            </w:pPr>
            <w:r>
              <w:t>grau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80435691" name="d7103b00-e844-11ef-a3cc-2b9f5444cc5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89656858" name="d7103b00-e844-11ef-a3cc-2b9f5444cc50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86498117" name="df0f5980-e844-11ef-a171-cf83640c891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88206019" name="df0f5980-e844-11ef-a171-cf83640c891b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Estrich</w:t>
            </w:r>
          </w:p>
          <w:p>
            <w:pPr>
              <w:spacing w:before="0" w:after="0"/>
            </w:pPr>
            <w:r>
              <w:t>DG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Faserzement</w:t>
            </w:r>
          </w:p>
          <w:p>
            <w:pPr>
              <w:spacing w:before="0" w:after="0"/>
            </w:pPr>
            <w:r>
              <w:t>Fallrohre</w:t>
            </w:r>
          </w:p>
          <w:p>
            <w:pPr>
              <w:spacing w:before="0" w:after="0"/>
            </w:pPr>
            <w:r>
              <w:t>grau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23569134" name="0e6a4e10-e845-11ef-9c59-6d913edb31e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16172443" name="0e6a4e10-e845-11ef-9c59-6d913edb31ee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09966638" name="1439bb50-e845-11ef-8ca9-97d8bf72934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28523208" name="1439bb50-e845-11ef-8ca9-97d8bf729340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Estrich</w:t>
            </w:r>
          </w:p>
          <w:p>
            <w:pPr>
              <w:spacing w:before="0" w:after="0"/>
            </w:pPr>
            <w:r>
              <w:t>DG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LAP</w:t>
            </w:r>
          </w:p>
          <w:p>
            <w:pPr>
              <w:spacing w:before="0" w:after="0"/>
            </w:pPr>
            <w:r>
              <w:t>Leuchtmittel, Estrich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55847883" name="e3f25900-e846-11ef-8190-39f766752ad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00834806" name="e3f25900-e846-11ef-8190-39f766752ada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99792346" name="7cc3d110-e845-11ef-b526-eb6f34365cd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43559462" name="7cc3d110-e845-11ef-b526-eb6f34365cdb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Estrich</w:t>
            </w:r>
          </w:p>
          <w:p>
            <w:pPr>
              <w:spacing w:before="0" w:after="0"/>
            </w:pPr>
            <w:r>
              <w:t>DG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Montageschaum</w:t>
            </w:r>
          </w:p>
          <w:p>
            <w:pPr>
              <w:spacing w:before="0" w:after="0"/>
            </w:pPr>
            <w:r>
              <w:t>diverse Bauteile, oft verdeckt</w:t>
            </w:r>
          </w:p>
          <w:p>
            <w:pPr>
              <w:spacing w:before="0" w:after="0"/>
            </w:pPr>
            <w:r>
              <w:t>braun-gelb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52607389" name="9bfe0c80-e845-11ef-998d-ad196ae1ca4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53979296" name="9bfe0c80-e845-11ef-998d-ad196ae1ca43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46944800" name="a2f64250-e845-11ef-8eef-c911dd44774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97770757" name="a2f64250-e845-11ef-8eef-c911dd447740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CP: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Estrich</w:t>
            </w:r>
          </w:p>
          <w:p>
            <w:pPr>
              <w:spacing w:before="0" w:after="0"/>
            </w:pPr>
            <w:r>
              <w:t>DG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Rohrisolation </w:t>
            </w:r>
          </w:p>
          <w:p>
            <w:pPr>
              <w:spacing w:before="0" w:after="0"/>
            </w:pPr>
            <w:r>
              <w:t>Wasserleitungen</w:t>
            </w:r>
          </w:p>
          <w:p>
            <w:pPr>
              <w:spacing w:before="0" w:after="0"/>
            </w:pPr>
            <w:r>
              <w:t>grau/braun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70010676" name="c45d6fe0-e845-11ef-989b-f1509d687a8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82604341" name="c45d6fe0-e845-11ef-989b-f1509d687a81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9647263" name="e5aaacd0-e845-11ef-82ef-edea0fe00f4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09870138" name="e5aaacd0-e845-11ef-82ef-edea0fe00f41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FCKW: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Estrich</w:t>
            </w:r>
          </w:p>
          <w:p>
            <w:pPr>
              <w:spacing w:before="0" w:after="0"/>
            </w:pPr>
            <w:r>
              <w:t>DG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Faserzement </w:t>
            </w:r>
          </w:p>
          <w:p>
            <w:pPr>
              <w:spacing w:before="0" w:after="0"/>
            </w:pPr>
            <w:r>
              <w:t>Fenstergaube</w:t>
            </w:r>
          </w:p>
          <w:p>
            <w:pPr>
              <w:spacing w:before="0" w:after="0"/>
            </w:pPr>
            <w:r>
              <w:t>grau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66482302" name="025033a0-e846-11ef-a5f4-5d5030f4271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68234287" name="025033a0-e846-11ef-a5f4-5d5030f42719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43336424" name="07b6f400-e846-11ef-b1e6-ff12dc77d72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44110741" name="07b6f400-e846-11ef-b1e6-ff12dc77d72b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Steigzone</w:t>
            </w:r>
          </w:p>
          <w:p>
            <w:pPr>
              <w:spacing w:before="0" w:after="0"/>
            </w:pPr>
            <w:r>
              <w:t>ganzes Haus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VM-11</w:t>
            </w:r>
          </w:p>
          <w:p>
            <w:pPr>
              <w:spacing w:before="0" w:after="0"/>
            </w:pPr>
            <w:r>
              <w:t>diverse Anwendungen möglich </w:t>
            </w:r>
          </w:p>
          <w:p>
            <w:pPr>
              <w:spacing w:before="0" w:after="0"/>
            </w:pPr>
            <w:r>
              <w:t>Vorsicht bei Rückbau</w:t>
            </w:r>
          </w:p>
          <w:p>
            <w:pPr>
              <w:spacing w:before="0" w:after="0"/>
            </w:pPr>
            <w:r>
              <w:t>bei Verdacht umgehend Abklärungen treffen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92600577" name="4ebb7000-e84c-11ef-a898-a903a1b2d67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5530821" name="4ebb7000-e84c-11ef-a898-a903a1b2d674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70802904" name="538f6640-e84c-11ef-8880-1181750ce3b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27879366" name="538f6640-e84c-11ef-8880-1181750ce3b9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WD 1 Treppenhaus</w:t>
            </w:r>
          </w:p>
          <w:p>
            <w:pPr>
              <w:spacing w:before="0" w:after="0"/>
            </w:pPr>
            <w:r>
              <w:t>DG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VM-12</w:t>
            </w:r>
          </w:p>
          <w:p>
            <w:pPr>
              <w:spacing w:before="0" w:after="0"/>
            </w:pPr>
            <w:r>
              <w:t>Faserzement </w:t>
            </w:r>
          </w:p>
          <w:p>
            <w:pPr>
              <w:spacing w:before="0" w:after="0"/>
            </w:pPr>
            <w:r>
              <w:t>Elektrotableau</w:t>
            </w:r>
          </w:p>
          <w:p>
            <w:pPr>
              <w:spacing w:before="0" w:after="0"/>
            </w:pPr>
            <w:r>
              <w:t>grau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50531972" name="c0d30c70-e84c-11ef-a9fd-939a0871387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08192094" name="c0d30c70-e84c-11ef-a9fd-939a0871387e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36368649" name="d5075200-e84c-11ef-aa26-93bb2cb123e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79637996" name="d5075200-e84c-11ef-aa26-93bb2cb123eb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Dachkonstruktion </w:t>
            </w:r>
          </w:p>
          <w:p>
            <w:pPr>
              <w:spacing w:before="0" w:after="0"/>
            </w:pPr>
            <w:r>
              <w:t>DG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VM-27</w:t>
            </w:r>
          </w:p>
          <w:p>
            <w:pPr>
              <w:spacing w:before="0" w:after="0"/>
            </w:pPr>
            <w:r>
              <w:t>Faserzement </w:t>
            </w:r>
          </w:p>
          <w:p>
            <w:pPr>
              <w:spacing w:before="0" w:after="0"/>
            </w:pPr>
            <w:r>
              <w:t>Unterdach</w:t>
            </w:r>
          </w:p>
          <w:p>
            <w:pPr>
              <w:spacing w:before="0" w:after="0"/>
            </w:pPr>
            <w:r>
              <w:t>grau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26291150" name="56ea4580-e856-11ef-99af-afe148efa0e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66902832" name="56ea4580-e856-11ef-99af-afe148efa0e5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74522719" name="5dfb3370-e856-11ef-9954-6bde13ac391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52811708" name="5dfb3370-e856-11ef-9954-6bde13ac3918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WD 5 205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VM-30</w:t>
            </w:r>
          </w:p>
          <w:p>
            <w:pPr>
              <w:spacing w:before="0" w:after="0"/>
            </w:pPr>
            <w:r>
              <w:t>LAP</w:t>
            </w:r>
          </w:p>
          <w:p>
            <w:pPr>
              <w:spacing w:before="0" w:after="0"/>
            </w:pPr>
            <w:r>
              <w:t>Herd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57645958" name="4e052c70-e859-11ef-a0d4-ef4a8b6487a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87048826" name="4e052c70-e859-11ef-a0d4-ef4a8b6487a0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06513085" name="5146e9f0-e859-11ef-98d0-03ee028ce48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74844490" name="5146e9f0-e859-11ef-98d0-03ee028ce482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WD 5 205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VM-32</w:t>
            </w:r>
          </w:p>
          <w:p>
            <w:pPr>
              <w:spacing w:before="0" w:after="0"/>
            </w:pPr>
            <w:r>
              <w:t>Leichtbauelemente</w:t>
            </w:r>
          </w:p>
          <w:p>
            <w:pPr>
              <w:spacing w:before="0" w:after="0"/>
            </w:pPr>
            <w:r>
              <w:t>Fensterbrüstung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50324793" name="6a85f7c0-e85a-11ef-ae0b-955c3e71acf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83482586" name="6a85f7c0-e85a-11ef-ae0b-955c3e71acf6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433664730" name="7b068420-e85a-11ef-8a1b-77e7cb12bda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91583095" name="7b068420-e85a-11ef-8a1b-77e7cb12bdab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Schimmel:</w:t>
            </w:r>
          </w:p>
        </w:tc>
      </w:tr>
    </w:tbl>
    <w:sectPr>
      <w:headerReference w:type="default" r:id="rId3"/>
      <w:footerReference w:type="default" r:id="rId26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r="http://schemas.openxmlformats.org/officeDocument/2006/relationships" xmlns:w="http://schemas.openxmlformats.org/wordprocessingml/2006/main" xmlns:m="http://schemas.openxmlformats.org/officeDocument/2006/math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v="urn:schemas-microsoft-com:vml" xmlns:o="urn:schemas-microsoft-com:office:office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r="http://schemas.openxmlformats.org/officeDocument/2006/relationships" xmlns:w="http://schemas.openxmlformats.org/wordprocessingml/2006/main" xmlns:m="http://schemas.openxmlformats.org/officeDocument/2006/math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v="urn:schemas-microsoft-com:vml" xmlns:o="urn:schemas-microsoft-com:office:office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DN70 Welschdörfli 1-5</w:t>
          </w:r>
        </w:p>
        <w:p>
          <w:pPr>
            <w:spacing w:before="0" w:after="0"/>
          </w:pPr>
          <w:r>
            <w:t>70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visuellen Befunde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r="http://schemas.openxmlformats.org/officeDocument/2006/relationships" xmlns:w="http://schemas.openxmlformats.org/wordprocessingml/2006/main" xmlns:m="http://schemas.openxmlformats.org/officeDocument/2006/math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v="urn:schemas-microsoft-com:vml" xmlns:o="urn:schemas-microsoft-com:office:office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r="http://schemas.openxmlformats.org/officeDocument/2006/relationships" xmlns:w="http://schemas.openxmlformats.org/wordprocessingml/2006/main" xmlns:m="http://schemas.openxmlformats.org/officeDocument/2006/math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v="urn:schemas-microsoft-com:vml" xmlns:o="urn:schemas-microsoft-com:office:office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footer.xml" Type="http://schemas.openxmlformats.org/officeDocument/2006/relationships/footer" Id="rId26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